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52" w:rsidRDefault="00AA7F52" w:rsidP="00AA7F52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AA7F52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84772B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44C6F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BF4956">
        <w:rPr>
          <w:bCs/>
        </w:rPr>
        <w:t>9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BF4956" w:rsidRPr="00BF4956">
        <w:rPr>
          <w:bCs/>
        </w:rPr>
        <w:t>по приему заявлений и выдаче документов о согласовании переустройства и (или) перепланировки жилого помещения</w:t>
      </w:r>
      <w:r w:rsidR="00CB1C3E">
        <w:rPr>
          <w:bCs/>
        </w:rPr>
        <w:t>»</w:t>
      </w:r>
    </w:p>
    <w:p w:rsidR="0064530C" w:rsidRPr="0064530C" w:rsidRDefault="0064530C" w:rsidP="00CB1C3E">
      <w:pPr>
        <w:ind w:firstLine="709"/>
        <w:jc w:val="center"/>
        <w:rPr>
          <w:color w:val="auto"/>
          <w:sz w:val="24"/>
          <w:szCs w:val="24"/>
        </w:rPr>
      </w:pPr>
    </w:p>
    <w:p w:rsidR="00CB1C3E" w:rsidRDefault="00A93858" w:rsidP="00CB1C3E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E22C2">
        <w:t>,</w:t>
      </w:r>
      <w:r w:rsidR="00D005A7">
        <w:t xml:space="preserve"> </w:t>
      </w:r>
      <w:r w:rsidR="00CB1C3E">
        <w:t>администрация Палецкого сельсовета Баганско</w:t>
      </w:r>
      <w:r w:rsidR="0030326D">
        <w:t>го района Новосибирской области</w:t>
      </w:r>
    </w:p>
    <w:p w:rsidR="008536BF" w:rsidRDefault="004A0A7A" w:rsidP="00CB1C3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CB1C3E" w:rsidP="00CB1C3E">
      <w:pPr>
        <w:ind w:firstLine="709"/>
        <w:jc w:val="both"/>
      </w:pPr>
      <w:r>
        <w:t>1.</w:t>
      </w:r>
      <w:r w:rsidR="00EA5ABC">
        <w:t>Внести в</w:t>
      </w:r>
      <w:r w:rsidR="0084772B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A93BFE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44C6F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BF4956">
        <w:rPr>
          <w:bCs/>
        </w:rPr>
        <w:t>9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 xml:space="preserve">предоставления муниципальной услуги </w:t>
      </w:r>
      <w:r w:rsidR="00BF4956" w:rsidRPr="00BF4956">
        <w:rPr>
          <w:bCs/>
        </w:rPr>
        <w:t>по приему заявлений и выдаче документов о согласовании переустройства и (или) перепланировки жилого помещения</w:t>
      </w:r>
      <w:bookmarkStart w:id="0" w:name="_GoBack"/>
      <w:bookmarkEnd w:id="0"/>
      <w:r w:rsidR="00283A0E">
        <w:t>»</w:t>
      </w:r>
      <w:r w:rsidR="005F6008">
        <w:t xml:space="preserve"> </w:t>
      </w:r>
      <w:r w:rsidR="008348EC">
        <w:t xml:space="preserve">следующие </w:t>
      </w:r>
      <w:r w:rsidR="00780721">
        <w:t>изменения:</w:t>
      </w:r>
    </w:p>
    <w:p w:rsidR="00AA7F52" w:rsidRDefault="00AA7F52" w:rsidP="00AA7F52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AA7F52" w:rsidRDefault="00AA7F52" w:rsidP="00AA7F52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 w:rsidR="00660885">
        <w:rPr>
          <w:b/>
          <w:lang w:val="en-US"/>
        </w:rPr>
        <w:t>V</w:t>
      </w:r>
      <w:r>
        <w:rPr>
          <w:b/>
        </w:rPr>
        <w:t xml:space="preserve">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B35CD" w:rsidRDefault="00AA7F52" w:rsidP="00AA7F5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>Палецкого сельсовета.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 xml:space="preserve">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AA7F52" w:rsidRDefault="00AA7F52" w:rsidP="00AA7F52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AA7F52" w:rsidRDefault="00AA7F52" w:rsidP="00AA7F52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64530C" w:rsidRPr="00C61236" w:rsidRDefault="001856E5" w:rsidP="00AA7F52">
      <w:pPr>
        <w:ind w:firstLine="709"/>
        <w:jc w:val="both"/>
      </w:pPr>
      <w:r w:rsidRPr="00C61236">
        <w:t xml:space="preserve">2. </w:t>
      </w:r>
      <w:r w:rsidR="0064530C" w:rsidRPr="00C61236">
        <w:t xml:space="preserve">Опубликовать настоящее постановление в </w:t>
      </w:r>
      <w:r w:rsidR="00F3369C" w:rsidRPr="00C61236">
        <w:t xml:space="preserve">газете «Бюллетень органов </w:t>
      </w:r>
      <w:r w:rsidR="0064530C" w:rsidRPr="00C61236">
        <w:t>местного самоуправления Палецкого сельсовета»</w:t>
      </w:r>
      <w:r w:rsidR="00C7187B">
        <w:t xml:space="preserve"> и разместить на официальном сайте администрации Палецкого сельсовета Баганского района Новосибирской области</w:t>
      </w:r>
      <w:r w:rsidR="00F3369C" w:rsidRPr="00C61236">
        <w:t xml:space="preserve">. </w:t>
      </w:r>
    </w:p>
    <w:p w:rsidR="00CB1C3E" w:rsidRDefault="00CB1C3E" w:rsidP="00CB1C3E">
      <w:pPr>
        <w:ind w:firstLine="709"/>
        <w:jc w:val="both"/>
      </w:pPr>
      <w:r>
        <w:t>3.</w:t>
      </w:r>
      <w:r w:rsidR="005F6008">
        <w:t xml:space="preserve"> </w:t>
      </w:r>
      <w:r>
        <w:t>Контроль</w:t>
      </w:r>
      <w:r w:rsidR="0064530C">
        <w:t xml:space="preserve">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CB1C3E">
      <w:pPr>
        <w:pStyle w:val="af0"/>
        <w:ind w:left="0"/>
        <w:jc w:val="both"/>
      </w:pPr>
    </w:p>
    <w:p w:rsidR="00AA6793" w:rsidRDefault="00AA6793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84772B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93BFE">
        <w:tab/>
      </w:r>
      <w:r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84772B" w:rsidRDefault="0084772B" w:rsidP="0064530C">
      <w:pPr>
        <w:rPr>
          <w:sz w:val="20"/>
          <w:szCs w:val="20"/>
        </w:rPr>
      </w:pPr>
    </w:p>
    <w:p w:rsidR="0084772B" w:rsidRDefault="0084772B" w:rsidP="0064530C">
      <w:pPr>
        <w:rPr>
          <w:sz w:val="20"/>
          <w:szCs w:val="20"/>
        </w:rPr>
      </w:pPr>
    </w:p>
    <w:p w:rsidR="00A93BFE" w:rsidRDefault="00A93BFE" w:rsidP="0064530C">
      <w:pPr>
        <w:rPr>
          <w:sz w:val="20"/>
          <w:szCs w:val="20"/>
        </w:rPr>
      </w:pPr>
    </w:p>
    <w:p w:rsidR="00A93BFE" w:rsidRDefault="00A93BFE" w:rsidP="0064530C">
      <w:pPr>
        <w:rPr>
          <w:sz w:val="20"/>
          <w:szCs w:val="20"/>
        </w:rPr>
      </w:pPr>
    </w:p>
    <w:p w:rsidR="00A93BFE" w:rsidRDefault="00A93BFE" w:rsidP="0064530C">
      <w:pPr>
        <w:rPr>
          <w:sz w:val="20"/>
          <w:szCs w:val="20"/>
        </w:rPr>
      </w:pPr>
    </w:p>
    <w:p w:rsidR="00A93BFE" w:rsidRDefault="00A93BFE" w:rsidP="0064530C">
      <w:pPr>
        <w:rPr>
          <w:sz w:val="20"/>
          <w:szCs w:val="20"/>
        </w:rPr>
      </w:pPr>
    </w:p>
    <w:p w:rsidR="00CB1C3E" w:rsidRDefault="00CB1C3E" w:rsidP="0064530C">
      <w:pPr>
        <w:rPr>
          <w:sz w:val="20"/>
          <w:szCs w:val="20"/>
        </w:rPr>
      </w:pPr>
    </w:p>
    <w:p w:rsidR="00CB1C3E" w:rsidRDefault="00CB1C3E" w:rsidP="0064530C">
      <w:pPr>
        <w:rPr>
          <w:sz w:val="20"/>
          <w:szCs w:val="20"/>
        </w:rPr>
      </w:pPr>
    </w:p>
    <w:p w:rsidR="00CB1C3E" w:rsidRDefault="00CB1C3E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131F72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E11" w:rsidRDefault="00365E11">
      <w:r>
        <w:separator/>
      </w:r>
    </w:p>
  </w:endnote>
  <w:endnote w:type="continuationSeparator" w:id="1">
    <w:p w:rsidR="00365E11" w:rsidRDefault="00365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E11" w:rsidRDefault="00365E11">
      <w:r>
        <w:separator/>
      </w:r>
    </w:p>
  </w:footnote>
  <w:footnote w:type="continuationSeparator" w:id="1">
    <w:p w:rsidR="00365E11" w:rsidRDefault="00365E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50180"/>
      <w:docPartObj>
        <w:docPartGallery w:val="Page Numbers (Top of Page)"/>
        <w:docPartUnique/>
      </w:docPartObj>
    </w:sdtPr>
    <w:sdtContent>
      <w:p w:rsidR="001C196F" w:rsidRDefault="007B66C7">
        <w:pPr>
          <w:pStyle w:val="ac"/>
          <w:jc w:val="center"/>
        </w:pPr>
        <w:r w:rsidRPr="00CB1C3E">
          <w:rPr>
            <w:sz w:val="20"/>
            <w:szCs w:val="20"/>
          </w:rPr>
          <w:fldChar w:fldCharType="begin"/>
        </w:r>
        <w:r w:rsidR="001C196F" w:rsidRPr="00CB1C3E">
          <w:rPr>
            <w:sz w:val="20"/>
            <w:szCs w:val="20"/>
          </w:rPr>
          <w:instrText xml:space="preserve"> PAGE   \* MERGEFORMAT </w:instrText>
        </w:r>
        <w:r w:rsidRPr="00CB1C3E">
          <w:rPr>
            <w:sz w:val="20"/>
            <w:szCs w:val="20"/>
          </w:rPr>
          <w:fldChar w:fldCharType="separate"/>
        </w:r>
        <w:r w:rsidR="00C231FB">
          <w:rPr>
            <w:noProof/>
            <w:sz w:val="20"/>
            <w:szCs w:val="20"/>
          </w:rPr>
          <w:t>2</w:t>
        </w:r>
        <w:r w:rsidRPr="00CB1C3E">
          <w:rPr>
            <w:sz w:val="20"/>
            <w:szCs w:val="20"/>
          </w:rPr>
          <w:fldChar w:fldCharType="end"/>
        </w:r>
      </w:p>
    </w:sdtContent>
  </w:sdt>
  <w:p w:rsidR="001C196F" w:rsidRDefault="001C196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B163E2E"/>
    <w:multiLevelType w:val="multilevel"/>
    <w:tmpl w:val="754A2CC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631B54AB"/>
    <w:multiLevelType w:val="multilevel"/>
    <w:tmpl w:val="E5989F7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9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2"/>
  </w:num>
  <w:num w:numId="13">
    <w:abstractNumId w:val="4"/>
  </w:num>
  <w:num w:numId="14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37E36"/>
    <w:rsid w:val="00044371"/>
    <w:rsid w:val="00072A4B"/>
    <w:rsid w:val="00084379"/>
    <w:rsid w:val="0008509B"/>
    <w:rsid w:val="000917DE"/>
    <w:rsid w:val="00093EDA"/>
    <w:rsid w:val="00094F54"/>
    <w:rsid w:val="00097773"/>
    <w:rsid w:val="000A1E68"/>
    <w:rsid w:val="000A2F0C"/>
    <w:rsid w:val="000A5165"/>
    <w:rsid w:val="000B007A"/>
    <w:rsid w:val="000B68E9"/>
    <w:rsid w:val="000C0838"/>
    <w:rsid w:val="000C0C3F"/>
    <w:rsid w:val="000C4A04"/>
    <w:rsid w:val="000C4CA1"/>
    <w:rsid w:val="000D1D1F"/>
    <w:rsid w:val="000D5228"/>
    <w:rsid w:val="000D6EE7"/>
    <w:rsid w:val="000F1E75"/>
    <w:rsid w:val="000F2957"/>
    <w:rsid w:val="000F69A8"/>
    <w:rsid w:val="000F7784"/>
    <w:rsid w:val="00120B21"/>
    <w:rsid w:val="00126777"/>
    <w:rsid w:val="00130DA1"/>
    <w:rsid w:val="001316C1"/>
    <w:rsid w:val="00131F72"/>
    <w:rsid w:val="001425CB"/>
    <w:rsid w:val="00144C6F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C0C04"/>
    <w:rsid w:val="001C196F"/>
    <w:rsid w:val="001D16E5"/>
    <w:rsid w:val="001E22C2"/>
    <w:rsid w:val="001F1015"/>
    <w:rsid w:val="001F1F66"/>
    <w:rsid w:val="001F269C"/>
    <w:rsid w:val="00205A01"/>
    <w:rsid w:val="00205E4D"/>
    <w:rsid w:val="002068D7"/>
    <w:rsid w:val="00241E80"/>
    <w:rsid w:val="00253ADB"/>
    <w:rsid w:val="002550D2"/>
    <w:rsid w:val="00266D98"/>
    <w:rsid w:val="00283A0E"/>
    <w:rsid w:val="00283A3A"/>
    <w:rsid w:val="00286BB6"/>
    <w:rsid w:val="00293130"/>
    <w:rsid w:val="00294241"/>
    <w:rsid w:val="002A2C7F"/>
    <w:rsid w:val="002B15D1"/>
    <w:rsid w:val="002C177E"/>
    <w:rsid w:val="002C7C92"/>
    <w:rsid w:val="002D489F"/>
    <w:rsid w:val="002E67DF"/>
    <w:rsid w:val="002F1A99"/>
    <w:rsid w:val="002F1F91"/>
    <w:rsid w:val="002F4210"/>
    <w:rsid w:val="00302D13"/>
    <w:rsid w:val="0030326D"/>
    <w:rsid w:val="00304960"/>
    <w:rsid w:val="003050D1"/>
    <w:rsid w:val="00306002"/>
    <w:rsid w:val="0032372B"/>
    <w:rsid w:val="00324BAB"/>
    <w:rsid w:val="00332828"/>
    <w:rsid w:val="0033608B"/>
    <w:rsid w:val="00354186"/>
    <w:rsid w:val="0036013E"/>
    <w:rsid w:val="003626B4"/>
    <w:rsid w:val="00365179"/>
    <w:rsid w:val="00365E11"/>
    <w:rsid w:val="0037728D"/>
    <w:rsid w:val="00380B58"/>
    <w:rsid w:val="00383F7D"/>
    <w:rsid w:val="00387A53"/>
    <w:rsid w:val="00393DFB"/>
    <w:rsid w:val="003A1436"/>
    <w:rsid w:val="003C7E02"/>
    <w:rsid w:val="003D3A02"/>
    <w:rsid w:val="003E0690"/>
    <w:rsid w:val="003E5071"/>
    <w:rsid w:val="003F1B4F"/>
    <w:rsid w:val="003F66E6"/>
    <w:rsid w:val="00404C03"/>
    <w:rsid w:val="00405E3D"/>
    <w:rsid w:val="00417B9E"/>
    <w:rsid w:val="004311E8"/>
    <w:rsid w:val="0044385B"/>
    <w:rsid w:val="00460081"/>
    <w:rsid w:val="00460DFA"/>
    <w:rsid w:val="004639AA"/>
    <w:rsid w:val="00465D4A"/>
    <w:rsid w:val="00466A62"/>
    <w:rsid w:val="004827DE"/>
    <w:rsid w:val="004927DA"/>
    <w:rsid w:val="00492839"/>
    <w:rsid w:val="004A0A7A"/>
    <w:rsid w:val="004A6CB2"/>
    <w:rsid w:val="004B1FB1"/>
    <w:rsid w:val="004B35CD"/>
    <w:rsid w:val="004C38DA"/>
    <w:rsid w:val="004E122B"/>
    <w:rsid w:val="005005CA"/>
    <w:rsid w:val="00502F96"/>
    <w:rsid w:val="00507247"/>
    <w:rsid w:val="00511A32"/>
    <w:rsid w:val="005170EA"/>
    <w:rsid w:val="00523516"/>
    <w:rsid w:val="00524CD9"/>
    <w:rsid w:val="0052603F"/>
    <w:rsid w:val="00526AA3"/>
    <w:rsid w:val="005325FE"/>
    <w:rsid w:val="00543F41"/>
    <w:rsid w:val="0055013B"/>
    <w:rsid w:val="00563853"/>
    <w:rsid w:val="00564911"/>
    <w:rsid w:val="00564A75"/>
    <w:rsid w:val="005670A4"/>
    <w:rsid w:val="005724BC"/>
    <w:rsid w:val="00573743"/>
    <w:rsid w:val="005852A8"/>
    <w:rsid w:val="005918A3"/>
    <w:rsid w:val="005A5592"/>
    <w:rsid w:val="005A6610"/>
    <w:rsid w:val="005B0B7F"/>
    <w:rsid w:val="005B303C"/>
    <w:rsid w:val="005B3C25"/>
    <w:rsid w:val="005C77FB"/>
    <w:rsid w:val="005E5C1E"/>
    <w:rsid w:val="005E78FF"/>
    <w:rsid w:val="005F6008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0885"/>
    <w:rsid w:val="00665BEA"/>
    <w:rsid w:val="00673BDA"/>
    <w:rsid w:val="00676DFF"/>
    <w:rsid w:val="00677BDA"/>
    <w:rsid w:val="006B6008"/>
    <w:rsid w:val="006D44A4"/>
    <w:rsid w:val="006E1015"/>
    <w:rsid w:val="006E3B84"/>
    <w:rsid w:val="006E3F41"/>
    <w:rsid w:val="006E6547"/>
    <w:rsid w:val="006F2BC6"/>
    <w:rsid w:val="006F3EEF"/>
    <w:rsid w:val="006F775D"/>
    <w:rsid w:val="00704C39"/>
    <w:rsid w:val="00711C41"/>
    <w:rsid w:val="007251E5"/>
    <w:rsid w:val="007274F7"/>
    <w:rsid w:val="00731B21"/>
    <w:rsid w:val="00741900"/>
    <w:rsid w:val="007475C1"/>
    <w:rsid w:val="007644E9"/>
    <w:rsid w:val="00780721"/>
    <w:rsid w:val="00797502"/>
    <w:rsid w:val="007A0834"/>
    <w:rsid w:val="007A35F1"/>
    <w:rsid w:val="007B101B"/>
    <w:rsid w:val="007B1209"/>
    <w:rsid w:val="007B3F49"/>
    <w:rsid w:val="007B66C7"/>
    <w:rsid w:val="007B69DC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43A8D"/>
    <w:rsid w:val="0084772B"/>
    <w:rsid w:val="00850616"/>
    <w:rsid w:val="008536BF"/>
    <w:rsid w:val="0086464F"/>
    <w:rsid w:val="00866549"/>
    <w:rsid w:val="00870F64"/>
    <w:rsid w:val="00897971"/>
    <w:rsid w:val="008A3B28"/>
    <w:rsid w:val="008C66F2"/>
    <w:rsid w:val="008E3854"/>
    <w:rsid w:val="008F10CC"/>
    <w:rsid w:val="008F1555"/>
    <w:rsid w:val="008F1BFF"/>
    <w:rsid w:val="008F692A"/>
    <w:rsid w:val="0092014A"/>
    <w:rsid w:val="00920512"/>
    <w:rsid w:val="00923B83"/>
    <w:rsid w:val="00930F5B"/>
    <w:rsid w:val="009328C0"/>
    <w:rsid w:val="00933266"/>
    <w:rsid w:val="009458BA"/>
    <w:rsid w:val="00947C51"/>
    <w:rsid w:val="009523E6"/>
    <w:rsid w:val="00953F7F"/>
    <w:rsid w:val="00956C12"/>
    <w:rsid w:val="00962A4F"/>
    <w:rsid w:val="00970CAF"/>
    <w:rsid w:val="00980019"/>
    <w:rsid w:val="00986F06"/>
    <w:rsid w:val="00991557"/>
    <w:rsid w:val="00995E54"/>
    <w:rsid w:val="009A4726"/>
    <w:rsid w:val="009A62FE"/>
    <w:rsid w:val="009B2215"/>
    <w:rsid w:val="009B2A90"/>
    <w:rsid w:val="009C1778"/>
    <w:rsid w:val="009D0231"/>
    <w:rsid w:val="009D1CFA"/>
    <w:rsid w:val="009D2E8C"/>
    <w:rsid w:val="009D5B01"/>
    <w:rsid w:val="009D6CE5"/>
    <w:rsid w:val="009E134F"/>
    <w:rsid w:val="009E23BA"/>
    <w:rsid w:val="009F202D"/>
    <w:rsid w:val="00A074FE"/>
    <w:rsid w:val="00A07957"/>
    <w:rsid w:val="00A13793"/>
    <w:rsid w:val="00A30DBA"/>
    <w:rsid w:val="00A31DF6"/>
    <w:rsid w:val="00A52C02"/>
    <w:rsid w:val="00A542AF"/>
    <w:rsid w:val="00A56B2A"/>
    <w:rsid w:val="00A60340"/>
    <w:rsid w:val="00A6578C"/>
    <w:rsid w:val="00A77B3E"/>
    <w:rsid w:val="00A80BD6"/>
    <w:rsid w:val="00A819FA"/>
    <w:rsid w:val="00A81CB9"/>
    <w:rsid w:val="00A93858"/>
    <w:rsid w:val="00A93BFE"/>
    <w:rsid w:val="00A97614"/>
    <w:rsid w:val="00AA6793"/>
    <w:rsid w:val="00AA7F52"/>
    <w:rsid w:val="00AB1CC4"/>
    <w:rsid w:val="00AB687B"/>
    <w:rsid w:val="00AB7BD0"/>
    <w:rsid w:val="00AD0CCC"/>
    <w:rsid w:val="00AD5BB7"/>
    <w:rsid w:val="00AE1E2D"/>
    <w:rsid w:val="00B0731D"/>
    <w:rsid w:val="00B22602"/>
    <w:rsid w:val="00B22AB1"/>
    <w:rsid w:val="00B312A8"/>
    <w:rsid w:val="00B36B1E"/>
    <w:rsid w:val="00B44A65"/>
    <w:rsid w:val="00B63494"/>
    <w:rsid w:val="00B664A6"/>
    <w:rsid w:val="00B66816"/>
    <w:rsid w:val="00B74FE2"/>
    <w:rsid w:val="00B87C16"/>
    <w:rsid w:val="00B95DA2"/>
    <w:rsid w:val="00B976B3"/>
    <w:rsid w:val="00BA0BA3"/>
    <w:rsid w:val="00BA1363"/>
    <w:rsid w:val="00BB3E76"/>
    <w:rsid w:val="00BB611F"/>
    <w:rsid w:val="00BE2C9D"/>
    <w:rsid w:val="00BF1025"/>
    <w:rsid w:val="00BF4956"/>
    <w:rsid w:val="00C02223"/>
    <w:rsid w:val="00C051E0"/>
    <w:rsid w:val="00C21054"/>
    <w:rsid w:val="00C231FB"/>
    <w:rsid w:val="00C24BD8"/>
    <w:rsid w:val="00C305C6"/>
    <w:rsid w:val="00C41DFF"/>
    <w:rsid w:val="00C61236"/>
    <w:rsid w:val="00C7187B"/>
    <w:rsid w:val="00C725A7"/>
    <w:rsid w:val="00C72B6B"/>
    <w:rsid w:val="00C74D00"/>
    <w:rsid w:val="00C8004A"/>
    <w:rsid w:val="00C81567"/>
    <w:rsid w:val="00C83E79"/>
    <w:rsid w:val="00C90837"/>
    <w:rsid w:val="00C94D84"/>
    <w:rsid w:val="00CB1C3E"/>
    <w:rsid w:val="00CC47DE"/>
    <w:rsid w:val="00CC5E88"/>
    <w:rsid w:val="00CD0E97"/>
    <w:rsid w:val="00CD1D27"/>
    <w:rsid w:val="00CD26B3"/>
    <w:rsid w:val="00CD4A9A"/>
    <w:rsid w:val="00CE027C"/>
    <w:rsid w:val="00CF1414"/>
    <w:rsid w:val="00CF4FE4"/>
    <w:rsid w:val="00CF53D5"/>
    <w:rsid w:val="00D005A7"/>
    <w:rsid w:val="00D0126B"/>
    <w:rsid w:val="00D06B5E"/>
    <w:rsid w:val="00D121D9"/>
    <w:rsid w:val="00D13F1E"/>
    <w:rsid w:val="00D22742"/>
    <w:rsid w:val="00D24B75"/>
    <w:rsid w:val="00D24E23"/>
    <w:rsid w:val="00D37CB4"/>
    <w:rsid w:val="00D41E9F"/>
    <w:rsid w:val="00D47214"/>
    <w:rsid w:val="00D50164"/>
    <w:rsid w:val="00D641F6"/>
    <w:rsid w:val="00D66613"/>
    <w:rsid w:val="00D80127"/>
    <w:rsid w:val="00D8258D"/>
    <w:rsid w:val="00D84025"/>
    <w:rsid w:val="00D87D53"/>
    <w:rsid w:val="00D93B3F"/>
    <w:rsid w:val="00D94541"/>
    <w:rsid w:val="00DA1D71"/>
    <w:rsid w:val="00DA29E2"/>
    <w:rsid w:val="00DB06B2"/>
    <w:rsid w:val="00DC53F0"/>
    <w:rsid w:val="00DD3B29"/>
    <w:rsid w:val="00DE3DA5"/>
    <w:rsid w:val="00DF0251"/>
    <w:rsid w:val="00DF0709"/>
    <w:rsid w:val="00DF2AEB"/>
    <w:rsid w:val="00DF6035"/>
    <w:rsid w:val="00DF63A7"/>
    <w:rsid w:val="00E06B46"/>
    <w:rsid w:val="00E14D01"/>
    <w:rsid w:val="00E16487"/>
    <w:rsid w:val="00E22DFD"/>
    <w:rsid w:val="00E2524B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C78B1"/>
    <w:rsid w:val="00EC7D5F"/>
    <w:rsid w:val="00EE4C47"/>
    <w:rsid w:val="00EF5FEA"/>
    <w:rsid w:val="00EF75CA"/>
    <w:rsid w:val="00F10FF0"/>
    <w:rsid w:val="00F12066"/>
    <w:rsid w:val="00F12EA8"/>
    <w:rsid w:val="00F27FDC"/>
    <w:rsid w:val="00F3369C"/>
    <w:rsid w:val="00F35C96"/>
    <w:rsid w:val="00F44641"/>
    <w:rsid w:val="00F453F2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EB3"/>
    <w:rsid w:val="00FC00F8"/>
    <w:rsid w:val="00FC6E3E"/>
    <w:rsid w:val="00FC6E93"/>
    <w:rsid w:val="00FD5208"/>
    <w:rsid w:val="00FE0459"/>
    <w:rsid w:val="00FE791D"/>
    <w:rsid w:val="00FF29DC"/>
    <w:rsid w:val="00FF4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131F72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4827D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40D5-EC9B-42D0-9D26-C1349AAA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10</cp:revision>
  <cp:lastPrinted>2019-07-15T09:38:00Z</cp:lastPrinted>
  <dcterms:created xsi:type="dcterms:W3CDTF">2021-12-03T08:31:00Z</dcterms:created>
  <dcterms:modified xsi:type="dcterms:W3CDTF">2021-12-06T03:28:00Z</dcterms:modified>
</cp:coreProperties>
</file>